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836CC" w14:textId="77777777" w:rsidR="00651FDA" w:rsidRPr="002828CA" w:rsidRDefault="00000000">
      <w:pPr>
        <w:spacing w:after="40"/>
        <w:jc w:val="center"/>
        <w:rPr>
          <w:lang w:val="pl-PL"/>
        </w:rPr>
      </w:pPr>
      <w:r w:rsidRPr="002828CA">
        <w:rPr>
          <w:b/>
          <w:sz w:val="28"/>
          <w:lang w:val="pl-PL"/>
        </w:rPr>
        <w:t>PROJEKTOWANE POSTANOWIENIA UMOWY</w:t>
      </w:r>
    </w:p>
    <w:p w14:paraId="779B0FDD" w14:textId="77777777" w:rsidR="00651FDA" w:rsidRPr="002828CA" w:rsidRDefault="00000000">
      <w:pPr>
        <w:spacing w:after="40"/>
        <w:jc w:val="center"/>
        <w:rPr>
          <w:lang w:val="pl-PL"/>
        </w:rPr>
      </w:pPr>
      <w:r w:rsidRPr="002828CA">
        <w:rPr>
          <w:b/>
          <w:sz w:val="26"/>
          <w:lang w:val="pl-PL"/>
        </w:rPr>
        <w:t>Część II - Siewnik pneumatyczny 6-rzędowy nadciśnieniowy</w:t>
      </w:r>
    </w:p>
    <w:p w14:paraId="12BC96BC" w14:textId="77777777" w:rsidR="00651FDA" w:rsidRPr="002828CA" w:rsidRDefault="00000000">
      <w:pPr>
        <w:jc w:val="center"/>
        <w:rPr>
          <w:lang w:val="pl-PL"/>
        </w:rPr>
      </w:pPr>
      <w:r w:rsidRPr="002828CA">
        <w:rPr>
          <w:i/>
          <w:sz w:val="20"/>
          <w:lang w:val="pl-PL"/>
        </w:rPr>
        <w:t>w postępowaniu o udzielenie zamówienia publicznego prowadzonym w trybie przetargu nieograniczonego</w:t>
      </w:r>
    </w:p>
    <w:p w14:paraId="67EF711A" w14:textId="77777777" w:rsidR="00651FDA" w:rsidRPr="002828CA" w:rsidRDefault="00000000">
      <w:pPr>
        <w:jc w:val="center"/>
        <w:rPr>
          <w:lang w:val="pl-PL"/>
        </w:rPr>
      </w:pPr>
      <w:r w:rsidRPr="002828CA">
        <w:rPr>
          <w:i/>
          <w:sz w:val="20"/>
          <w:lang w:val="pl-PL"/>
        </w:rPr>
        <w:t>Wzór do uzupełnienia po wyborze oferty najkorzystniejszej.</w:t>
      </w:r>
    </w:p>
    <w:p w14:paraId="67D2E53C" w14:textId="77777777" w:rsidR="00651FDA" w:rsidRPr="002828CA" w:rsidRDefault="00000000">
      <w:pPr>
        <w:spacing w:before="80" w:after="160"/>
        <w:jc w:val="center"/>
        <w:rPr>
          <w:lang w:val="pl-PL"/>
        </w:rPr>
      </w:pPr>
      <w:r w:rsidRPr="002828CA">
        <w:rPr>
          <w:b/>
          <w:sz w:val="24"/>
          <w:lang w:val="pl-PL"/>
        </w:rPr>
        <w:t>UMOWA nr [●]</w:t>
      </w:r>
    </w:p>
    <w:p w14:paraId="20B11321" w14:textId="77777777" w:rsidR="00651FDA" w:rsidRPr="002828CA" w:rsidRDefault="00000000">
      <w:pPr>
        <w:spacing w:after="160"/>
        <w:jc w:val="center"/>
        <w:rPr>
          <w:lang w:val="pl-PL"/>
        </w:rPr>
      </w:pPr>
      <w:r w:rsidRPr="002828CA">
        <w:rPr>
          <w:lang w:val="pl-PL"/>
        </w:rPr>
        <w:t>zawarta w dniu [●] w Rudce pomiędzy:</w:t>
      </w:r>
    </w:p>
    <w:p w14:paraId="443794C8" w14:textId="77777777" w:rsidR="00651FDA" w:rsidRPr="002828CA" w:rsidRDefault="00000000">
      <w:pPr>
        <w:spacing w:after="80"/>
        <w:jc w:val="both"/>
        <w:rPr>
          <w:lang w:val="pl-PL"/>
        </w:rPr>
      </w:pPr>
      <w:r w:rsidRPr="002828CA">
        <w:rPr>
          <w:lang w:val="pl-PL"/>
        </w:rPr>
        <w:t>Zespół Szkół Centrum Kształcenia Rolniczego im. Krzysztofa Kluka w Rudce, ul. Ossolińskich 1, 17-123 Rudka, NIP 543-10-22-902, reprezentowanym przez [●], zwanym dalej Zamawiającym,</w:t>
      </w:r>
    </w:p>
    <w:p w14:paraId="2353948D" w14:textId="77777777" w:rsidR="00651FDA" w:rsidRPr="002828CA" w:rsidRDefault="00000000">
      <w:pPr>
        <w:spacing w:after="80"/>
        <w:jc w:val="both"/>
        <w:rPr>
          <w:lang w:val="pl-PL"/>
        </w:rPr>
      </w:pPr>
      <w:r w:rsidRPr="002828CA">
        <w:rPr>
          <w:lang w:val="pl-PL"/>
        </w:rPr>
        <w:t>a [pełna nazwa / firma Wykonawcy] z siedzibą w [●], wpisanym do [KRS / CEIDG / innego rejestru], NIP [●], REGON [●], reprezentowanym przez [●], zwanym dalej Wykonawcą,</w:t>
      </w:r>
    </w:p>
    <w:p w14:paraId="58769B2B" w14:textId="77777777" w:rsidR="00651FDA" w:rsidRPr="002828CA" w:rsidRDefault="00000000">
      <w:pPr>
        <w:spacing w:after="160"/>
        <w:jc w:val="both"/>
        <w:rPr>
          <w:lang w:val="pl-PL"/>
        </w:rPr>
      </w:pPr>
      <w:r w:rsidRPr="002828CA">
        <w:rPr>
          <w:lang w:val="pl-PL"/>
        </w:rPr>
        <w:t>zwanymi dalej łącznie Stronami.</w:t>
      </w:r>
    </w:p>
    <w:p w14:paraId="592BB86E" w14:textId="4C41DBE1" w:rsidR="00651FDA" w:rsidRPr="002828CA" w:rsidRDefault="00000000">
      <w:pPr>
        <w:jc w:val="both"/>
        <w:rPr>
          <w:lang w:val="pl-PL"/>
        </w:rPr>
      </w:pPr>
      <w:r w:rsidRPr="002828CA">
        <w:rPr>
          <w:lang w:val="pl-PL"/>
        </w:rPr>
        <w:t>Umowa została zawarta w wyniku przeprowadzenia postępowania o udzielenie zamówienia publicznego, prowadzonego na podstawie ustawy z dnia 11 września 2019 r. Prawo zamówień publicznych, znak postępowania ZP-1/</w:t>
      </w:r>
      <w:r w:rsidR="008556B6">
        <w:rPr>
          <w:lang w:val="pl-PL"/>
        </w:rPr>
        <w:t>4</w:t>
      </w:r>
      <w:r w:rsidRPr="002828CA">
        <w:rPr>
          <w:lang w:val="pl-PL"/>
        </w:rPr>
        <w:t>/2026, dla Części II.</w:t>
      </w:r>
    </w:p>
    <w:p w14:paraId="7D4F3ECE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1. Definicje</w:t>
      </w:r>
    </w:p>
    <w:p w14:paraId="642965C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Ilekroć w Umowie jest mowa o Pzp, należy przez to rozumieć ustawę z dnia 11 września 2019 r. Prawo zamówień publicznych.</w:t>
      </w:r>
    </w:p>
    <w:p w14:paraId="2332C11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Ilekroć w Umowie jest mowa o SWZ, należy przez to rozumieć Specyfikację Warunków Zamówienia wraz z załącznikami, zmianami oraz wyjaśnieniami udzielonymi w toku postępowania.</w:t>
      </w:r>
    </w:p>
    <w:p w14:paraId="6D26468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Ilekroć w Umowie jest mowa o OPZ, należy przez to rozumieć opis przedmiotu zamówienia lub specyfikację techniczną dotyczącą wyłącznie Części II.</w:t>
      </w:r>
    </w:p>
    <w:p w14:paraId="706B90B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Ilekroć w Umowie jest mowa o Ofercie, należy przez to rozumieć ofertę Wykonawcy z dnia [●] złożoną dla Części II postępowania wraz z załącznikami.</w:t>
      </w:r>
    </w:p>
    <w:p w14:paraId="699B8BD4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Ilekroć w Umowie jest mowa o Dniach Roboczych, należy przez to rozumieć dni od poniedziałku do piątku, z wyłączeniem dni ustawowo wolnych od pracy.</w:t>
      </w:r>
    </w:p>
    <w:p w14:paraId="0F502BA5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2. Przedmiot Umowy</w:t>
      </w:r>
    </w:p>
    <w:p w14:paraId="11A7147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Zamawiający zleca, a Wykonawca zobowiązuje się sprzedać, dostarczyć, wydać, uruchomić i przekazać do użytkowania 1 fabrycznie nowy siewnik pneumatyczny 6-rzędowy nadciśnieniowy, przeznaczony na potrzeby dydaktyczne Zamawiającego, zwany dalej Maszyną.</w:t>
      </w:r>
    </w:p>
    <w:p w14:paraId="51C7C8B4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Niniejsza Umowa dotyczy wyłącznie Części II postępowania i nie obejmuje innych maszyn, urządzeń, licencji, aplikacji ani wyposażenia przewidzianych w przedsięwzięciu finansowanym ze środków KPO lub nabywanych w odrębnych postępowaniach.</w:t>
      </w:r>
    </w:p>
    <w:p w14:paraId="786B8E2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Szczegółowy zakres dostawy, wymagane parametry techniczne, wyposażenie, funkcjonalności, moduły cyfrowe oraz standard wykonania określają SWZ, OPZ, Oferta oraz Załącznik nr 1 do Umowy.</w:t>
      </w:r>
    </w:p>
    <w:p w14:paraId="513A976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Wykonawca oświadcza, że Maszyna będzie fabrycznie nowa, kompletna, wolna od wad fizycznych i prawnych, nieobciążona prawami osób trzecich oraz zgodna z wymaganiami wynikającymi z Umowy, SWZ, OPZ i Oferty.</w:t>
      </w:r>
    </w:p>
    <w:p w14:paraId="4FCE839C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Przedmiot Umowy obejmuje również transport do siedziby Zamawiającego, rozładunek, montaż, konfigurację, uruchomienie, sprawdzenie poprawności działania, przekazanie dokumentacji oraz przeprowadzenie szkolenia.</w:t>
      </w:r>
    </w:p>
    <w:p w14:paraId="409BDEEC" w14:textId="77777777" w:rsidR="00651FDA" w:rsidRPr="002828CA" w:rsidRDefault="00000000">
      <w:pPr>
        <w:spacing w:after="120"/>
        <w:jc w:val="both"/>
        <w:rPr>
          <w:lang w:val="pl-PL"/>
        </w:rPr>
      </w:pPr>
      <w:r w:rsidRPr="002828CA">
        <w:rPr>
          <w:lang w:val="pl-PL"/>
        </w:rPr>
        <w:lastRenderedPageBreak/>
        <w:t>6. Jeżeli oferta obejmuje funkcje cyfrowe, licencje lub aktywacje, Wykonawca zapewni ich pełną funkcjonalność i przekaże Zamawiającemu komplet danych dostępowych oraz dokumentów licencyjnych.</w:t>
      </w:r>
    </w:p>
    <w:p w14:paraId="36C3E91D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3. Termin i miejsce wykonania Umowy</w:t>
      </w:r>
    </w:p>
    <w:p w14:paraId="14D2CE29" w14:textId="175F0558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Wykonawca wykona Przedmiot Umowy w terminie 2 miesięcy od dnia zawarcia Umowy, tj. do dnia [●].</w:t>
      </w:r>
      <w:r w:rsidR="002B362C" w:rsidRPr="002B362C">
        <w:rPr>
          <w:lang w:val="pl-PL"/>
        </w:rPr>
        <w:t>(nie później jednak niż do 07.08.2026 r.)</w:t>
      </w:r>
    </w:p>
    <w:p w14:paraId="763BBF7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Miejscem wykonania Umowy jest siedziba Zamawiającego: ul. Ossolińskich 1, 17-123 Rudka.</w:t>
      </w:r>
    </w:p>
    <w:p w14:paraId="6D2CA6B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Dostawa nastąpi na koszt i ryzyko Wykonawcy, w Dni Robocze, po uprzednim zawiadomieniu Zamawiającego co najmniej na 3 Dni Robocze przed planowanym terminem dostawy.</w:t>
      </w:r>
    </w:p>
    <w:p w14:paraId="6503E7A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Ryzyko utraty lub uszkodzenia Maszyny oraz prawo własności przechodzą na Zamawiającego z chwilą podpisania protokołu odbioru potwierdzającego należyte wykonanie Umowy, z zastrzeżeniem uprawnień z tytułu rękojmi, gwarancji oraz kar umownych.</w:t>
      </w:r>
    </w:p>
    <w:p w14:paraId="61DC0980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4. Obowiązki Stron</w:t>
      </w:r>
    </w:p>
    <w:p w14:paraId="5165670A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Strony zobowiązują się współdziałać przy wykonywaniu Umowy w celu jej należytej realizacji.</w:t>
      </w:r>
    </w:p>
    <w:p w14:paraId="3A2EC7EB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Wykonawca zobowiązuje się do wykonania Umowy z należytą starannością, zgodnie z profesjonalnym charakterem prowadzonej działalności oraz zgodnie z Umową, SWZ, OPZ, Ofertą i obowiązującymi przepisami prawa.</w:t>
      </w:r>
    </w:p>
    <w:p w14:paraId="2FB861AE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Najpóźniej w dniu odbioru Wykonawca przekaże Zamawiającemu co najmniej:</w:t>
      </w:r>
    </w:p>
    <w:p w14:paraId="4F882BD9" w14:textId="77777777" w:rsidR="00651FDA" w:rsidRPr="002828CA" w:rsidRDefault="00000000">
      <w:pPr>
        <w:spacing w:after="0"/>
        <w:jc w:val="both"/>
        <w:rPr>
          <w:lang w:val="pl-PL"/>
        </w:rPr>
      </w:pPr>
      <w:r w:rsidRPr="002828CA">
        <w:rPr>
          <w:lang w:val="pl-PL"/>
        </w:rPr>
        <w:t>1) instrukcję obsługi, użytkowania i konserwacji w języku polskim;</w:t>
      </w:r>
    </w:p>
    <w:p w14:paraId="3607034B" w14:textId="77777777" w:rsidR="00651FDA" w:rsidRPr="002828CA" w:rsidRDefault="00000000">
      <w:pPr>
        <w:spacing w:after="0"/>
        <w:jc w:val="both"/>
        <w:rPr>
          <w:lang w:val="pl-PL"/>
        </w:rPr>
      </w:pPr>
      <w:r w:rsidRPr="002828CA">
        <w:rPr>
          <w:lang w:val="pl-PL"/>
        </w:rPr>
        <w:t>2) książkę serwisową, kartę gwarancyjną oraz warunki gwarancji w języku polskim;</w:t>
      </w:r>
    </w:p>
    <w:p w14:paraId="46161775" w14:textId="77777777" w:rsidR="00651FDA" w:rsidRPr="002828CA" w:rsidRDefault="00000000">
      <w:pPr>
        <w:spacing w:after="0"/>
        <w:jc w:val="both"/>
        <w:rPr>
          <w:lang w:val="pl-PL"/>
        </w:rPr>
      </w:pPr>
      <w:r w:rsidRPr="002828CA">
        <w:rPr>
          <w:lang w:val="pl-PL"/>
        </w:rPr>
        <w:t>3) wymagane prawem deklaracje zgodności, atesty, świadectwa, homologacje lub inne dokumenty dopuszczające Maszynę do obrotu lub użytkowania;</w:t>
      </w:r>
    </w:p>
    <w:p w14:paraId="588EBAB8" w14:textId="4ED79B6B" w:rsidR="00651FDA" w:rsidRPr="002828CA" w:rsidRDefault="00000000">
      <w:pPr>
        <w:spacing w:after="0"/>
        <w:jc w:val="both"/>
        <w:rPr>
          <w:lang w:val="pl-PL"/>
        </w:rPr>
      </w:pPr>
      <w:r w:rsidRPr="002828CA">
        <w:rPr>
          <w:lang w:val="pl-PL"/>
        </w:rPr>
        <w:t>4) dokumenty licencyjne, aktywacyjne i dostępowe dotyczące wszelkich funkcji cyfrowych, telematycznych, GPS, ISOBUS, kontroli sekcji, zmiennego dawkowania i innych funkcjonalności zaoferowanych w ramach tej części, jeżeli występują;</w:t>
      </w:r>
    </w:p>
    <w:p w14:paraId="769E0F2A" w14:textId="77777777" w:rsidR="00651FDA" w:rsidRPr="002828CA" w:rsidRDefault="00000000">
      <w:pPr>
        <w:spacing w:after="0"/>
        <w:jc w:val="both"/>
        <w:rPr>
          <w:lang w:val="pl-PL"/>
        </w:rPr>
      </w:pPr>
      <w:r w:rsidRPr="002828CA">
        <w:rPr>
          <w:lang w:val="pl-PL"/>
        </w:rPr>
        <w:t>5) dane kontaktowe autoryzowanego punktu serwisowego albo serwisu właściwego dla Maszyny.</w:t>
      </w:r>
    </w:p>
    <w:p w14:paraId="28B8B4CC" w14:textId="77777777" w:rsidR="00651FDA" w:rsidRPr="002828CA" w:rsidRDefault="00000000">
      <w:pPr>
        <w:spacing w:before="80" w:after="40"/>
        <w:jc w:val="both"/>
        <w:rPr>
          <w:lang w:val="pl-PL"/>
        </w:rPr>
      </w:pPr>
      <w:r w:rsidRPr="002828CA">
        <w:rPr>
          <w:lang w:val="pl-PL"/>
        </w:rPr>
        <w:t>4. W dniu odbioru Wykonawca przeprowadzi szkolenie z obsługi Maszyny dla osób wskazanych przez Zamawiającego, obejmujące co najmniej zasady bezpiecznego użytkowania, podstawowe ustawienia robocze, codzienną obsługę i procedury zgłaszania awarii.</w:t>
      </w:r>
    </w:p>
    <w:p w14:paraId="50FCB75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Koszty transportu, rozładunku, uruchomienia, konfiguracji, przekazania dokumentacji, szkolenia, usunięcia opakowań oraz innych czynności niezbędnych do prawidłowego wykonania Umowy obciążają Wykonawcę i są zawarte w wynagrodzeniu.</w:t>
      </w:r>
    </w:p>
    <w:p w14:paraId="0A13995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6. Wykonawca zapewni dostępność części zamiennych do Maszyny przez okres co najmniej 3 lat po upływie okresu gwarancji.</w:t>
      </w:r>
    </w:p>
    <w:p w14:paraId="2CEF8D88" w14:textId="77777777" w:rsidR="00651FDA" w:rsidRPr="002828CA" w:rsidRDefault="00000000">
      <w:pPr>
        <w:spacing w:after="120"/>
        <w:jc w:val="both"/>
        <w:rPr>
          <w:lang w:val="pl-PL"/>
        </w:rPr>
      </w:pPr>
      <w:r w:rsidRPr="002828CA">
        <w:rPr>
          <w:lang w:val="pl-PL"/>
        </w:rPr>
        <w:t>7. Wykonawca jest zobowiązany niezwłocznie, nie później niż w ciągu 2 Dni Roboczych od powzięcia informacji, zawiadomić Zamawiającego o okolicznościach mogących mieć wpływ na termin lub sposób wykonania Umowy.</w:t>
      </w:r>
    </w:p>
    <w:p w14:paraId="7D1560D6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5. Odbiór</w:t>
      </w:r>
    </w:p>
    <w:p w14:paraId="3830E80E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Odbiór zostanie przeprowadzony po dostarczeniu Maszyny, przekazaniu kompletnej dokumentacji oraz przeprowadzeniu uruchomienia i szkolenia.</w:t>
      </w:r>
    </w:p>
    <w:p w14:paraId="474333BB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Odbiór obejmuje w szczególności sprawdzenie ilościowe, jakościowe i techniczne, zgodności z Umową, SWZ, OPZ i Ofertą, kompletności wyposażenia oraz działania funkcji podstawowych i cyfrowych zaoferowanych dla tej części.</w:t>
      </w:r>
    </w:p>
    <w:p w14:paraId="7824742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Z czynności odbioru sporządza się protokół według wzoru stanowiącego Załącznik nr 2 do Umowy.</w:t>
      </w:r>
    </w:p>
    <w:p w14:paraId="298A1474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lastRenderedPageBreak/>
        <w:t>4. Zamawiający może odmówić odbioru, jeżeli stwierdzi niezgodność Maszyny z Umową, SWZ, OPZ lub Ofertą, brak wymaganych dokumentów, brak wymaganych funkcjonalności, wady istotne albo niekompletność dostawy.</w:t>
      </w:r>
    </w:p>
    <w:p w14:paraId="313F76D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W przypadku stwierdzenia wad lub braków nieistotnych Zamawiający może dokonać odbioru z zastrzeżeniami i wyznaczyć termin ich usunięcia albo odmówić odbioru do czasu doprowadzenia Maszyny do zgodności z Umową.</w:t>
      </w:r>
    </w:p>
    <w:p w14:paraId="6ABEE1A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6. W przypadku odmowy odbioru albo odbioru z zastrzeżeniami Wykonawca usunie stwierdzone wady lub braki w terminie wyznaczonym przez Zamawiającego, nie dłuższym niż 7 Dni Roboczych, chyba że z przyczyn technicznych Strony uzgodnią termin dłuższy.</w:t>
      </w:r>
    </w:p>
    <w:p w14:paraId="37E2E14A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7. Za należyte wykonanie Umowy uważa się wykonanie potwierdzone protokołem odbioru. Jeżeli odbiór nastąpi z zastrzeżeniami nieistotnymi, Zamawiający wskaże w protokole, czy mimo zastrzeżeń uznaje Umowę za należycie wykonaną, czy też uznanie to nastąpi po ich usunięciu.</w:t>
      </w:r>
    </w:p>
    <w:p w14:paraId="15E99AC5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6. Wynagrodzenie i warunki płatności</w:t>
      </w:r>
    </w:p>
    <w:p w14:paraId="3DE3249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Z tytułu należytego wykonania Umowy Zamawiający zapłaci Wykonawcy wynagrodzenie w wysokości: [●] zł netto, podatek VAT [●] zł, tj. łącznie [●] zł brutto.</w:t>
      </w:r>
    </w:p>
    <w:p w14:paraId="4DFFE1CA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Wynagrodzenie ma charakter stały i obejmuje wszelkie koszty związane z realizacją Umowy, w tym w szczególności koszty transportu, rozładunku, montażu, uruchomienia, konfiguracji, szkolenia, dokumentacji, licencji, aktywacji, serwisu gwarancyjnego oraz usunięcia opakowań.</w:t>
      </w:r>
    </w:p>
    <w:p w14:paraId="6C85E4E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Wynagrodzenie nie podlega waloryzacji z tytułu zmiany cen materiałów lub kosztów realizacji zamówienia; Strony potwierdzają, że planowany okres realizacji Umowy nie przekracza 6 miesięcy.</w:t>
      </w:r>
    </w:p>
    <w:p w14:paraId="67ABB96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Podstawą do wystawienia faktury jest podpisany przez Strony protokół odbioru potwierdzający należyte wykonanie Umowy.</w:t>
      </w:r>
    </w:p>
    <w:p w14:paraId="41F3861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Zapłata nastąpi przelewem na rachunek bankowy Wykonawcy nr [●], w terminie 21 dni od dnia doręczenia Zamawiającemu prawidłowo wystawionej faktury wraz z dokumentami stanowiącymi podstawę płatności.</w:t>
      </w:r>
    </w:p>
    <w:p w14:paraId="366C27FA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6. Za dzień zapłaty uważa się dzień obciążenia rachunku bankowego Zamawiającego.</w:t>
      </w:r>
    </w:p>
    <w:p w14:paraId="6E4672D1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7. W przypadku błędnie wystawionej faktury lub braku dokumentów będących podstawą zapłaty termin płatności biegnie od dnia doręczenia prawidłowo wystawionej faktury lub uzupełnienia brakujących dokumentów.</w:t>
      </w:r>
    </w:p>
    <w:p w14:paraId="1FAFA354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8. Jeżeli przepisy prawa przewidują obowiązek stosowania mechanizmu podzielonej płatności, zapłata zostanie dokonana z jego zastosowaniem.</w:t>
      </w:r>
    </w:p>
    <w:p w14:paraId="30199A78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7. Zabezpieczenie należytego wykonania Umowy</w:t>
      </w:r>
    </w:p>
    <w:p w14:paraId="6147B5F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Wykonawca wniesie przed zawarciem Umowy zabezpieczenie należytego wykonania Umowy w wysokości 5% wynagrodzenia brutto, o którym mowa w § 6 ust. 1, tj. [●] zł.</w:t>
      </w:r>
    </w:p>
    <w:p w14:paraId="171CFD2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Zabezpieczenie może być wniesione w jednej lub kilku formach przewidzianych w Pzp, a w przypadku wniesienia w pieniądzu - przelewem na rachunek bankowy Zamawiającego nr [●].</w:t>
      </w:r>
    </w:p>
    <w:p w14:paraId="4E27B58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Zabezpieczenie wniesione w formie niepieniężnej powinno być nieodwołalne, bezwarunkowe, płatne na pierwsze żądanie Zamawiającego i obejmować cały okres, na jaki zostało ustanowione.</w:t>
      </w:r>
    </w:p>
    <w:p w14:paraId="646AD98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W trakcie realizacji Umowy Wykonawca może zmienić formę zabezpieczenia, z zachowaniem ciągłości zabezpieczenia i bez zmniejszenia jego wysokości.</w:t>
      </w:r>
    </w:p>
    <w:p w14:paraId="7227C45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Zamawiający zwróci 70% wniesionego zabezpieczenia w terminie 30 dni od dnia wykonania zamówienia i uznania go za należycie wykonane.</w:t>
      </w:r>
    </w:p>
    <w:p w14:paraId="7AA4359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6. Na zabezpieczenie roszczeń z tytułu rękojmi za wady i gwarancji Zamawiający pozostawi 30% wysokości zabezpieczenia. Kwota ta zostanie zwrócona nie później niż w 15. dniu po upływie okresu rękojmi lub gwarancji, w zależności od tego, który z tych okresów upływa później.</w:t>
      </w:r>
    </w:p>
    <w:p w14:paraId="08A7CE2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lastRenderedPageBreak/>
        <w:t>7. Jeżeli zabezpieczenie wniesiono w pieniądzu, Zamawiający zwróci je z odsetkami wynikającymi z rachunku bankowego, na którym było przechowywane, pomniejszonymi o koszty prowadzenia rachunku oraz prowizję bankową za przelew pieniędzy na rachunek Wykonawcy.</w:t>
      </w:r>
    </w:p>
    <w:p w14:paraId="289D476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8. Zamawiający jest uprawniony do zaspokojenia z zabezpieczenia roszczeń wynikających z niewykonania lub nienależytego wykonania Umowy, w tym z tytułu kar umownych, odszkodowania, rękojmi lub gwarancji.</w:t>
      </w:r>
    </w:p>
    <w:p w14:paraId="34C7FC1A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8. Gwarancja jakości, rękojmia i serwis</w:t>
      </w:r>
    </w:p>
    <w:p w14:paraId="771F3D3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Wykonawca udziela Zamawiającemu gwarancji jakości na Maszynę na okres [●] miesięcy, nie krótszy niż 24 miesiące, liczony od dnia następnego po dniu podpisania protokołu odbioru potwierdzającego należyte wykonanie Umowy.</w:t>
      </w:r>
    </w:p>
    <w:p w14:paraId="047B998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Odpowiedzialność Wykonawcy z tytułu rękojmi za wady trwa przez okres równy okresowi gwarancji.</w:t>
      </w:r>
    </w:p>
    <w:p w14:paraId="14BCCAE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Wykonawca ponosi pełną odpowiedzialność za realizację obowiązków gwarancyjnych i serwisowych, również wtedy, gdy wykonuje je producent albo autoryzowany partner serwisowy.</w:t>
      </w:r>
    </w:p>
    <w:p w14:paraId="29C095A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Zgłoszenia wad i awarii mogą być dokonywane pocztą elektroniczną na adres [●] oraz telefonicznie pod numerem [●]. Wykonawca potwierdzi przyjęcie zgłoszenia nie później niż w ciągu 1 Dnia Roboczego.</w:t>
      </w:r>
    </w:p>
    <w:p w14:paraId="5C39CEB4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Czas reakcji serwisu, rozumiany jako podjęcie czynności diagnostycznych i - jeżeli usunięcie usterki zdalnie nie jest możliwe - przyjazd serwisanta do siedziby Zamawiającego, nie może być dłuższy niż 3 Dni Robocze od zgłoszenia awarii.</w:t>
      </w:r>
    </w:p>
    <w:p w14:paraId="30BBC195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6. Wykonawca usunie wadę lub awarię w terminie do 14 Dni Roboczych od dnia zgłoszenia, chyba że z przyczyn technicznych lub technologicznych usunięcie wady w tym terminie nie jest możliwe; w takim przypadku Wykonawca uzgodni z Zamawiającym termin realny, niezwłocznie poinformuje o przyczynach opóźnienia i podejmie działania minimalizujące skutki awarii.</w:t>
      </w:r>
    </w:p>
    <w:p w14:paraId="2DFE441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7. Wszelkie koszty napraw gwarancyjnych, w tym koszty dojazdu, robocizny, części zamiennych, transportu oraz ponownego uruchomienia, ponosi Wykonawca.</w:t>
      </w:r>
    </w:p>
    <w:p w14:paraId="0E8669AB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8. Jeżeli tej samej istotnej wady lub awarii nie uda się usunąć po 2 kolejnych naprawach albo wada uniemożliwia prawidłowe użytkowanie Maszyny przez okres dłuższy niż 21 Dni Roboczych, Zamawiający może żądać wymiany Maszyny na nową, wolną od wad, albo odpowiedniego obniżenia ceny, z zachowaniem innych uprawnień wynikających z Umowy i przepisów prawa.</w:t>
      </w:r>
    </w:p>
    <w:p w14:paraId="559073A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9. Jeżeli w ramach Przedmiotu Umowy występują licencje, aktywacje lub subskrypcje, Wykonawca zapewni ich ważność oraz pełną funkcjonalność przez okres wynikający z SWZ, OPZ i Oferty.</w:t>
      </w:r>
    </w:p>
    <w:p w14:paraId="21B19FCB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10. Uprawnienia z gwarancji nie wyłączają ani nie ograniczają uprawnień Zamawiającego wynikających z rękojmi, Umowy lub przepisów prawa.</w:t>
      </w:r>
    </w:p>
    <w:p w14:paraId="364BE538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9. Podwykonawcy</w:t>
      </w:r>
    </w:p>
    <w:p w14:paraId="18A57135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Wykonawca wykona Przedmiot Umowy samodzielnie / przy udziale podwykonawców w zakresie: [●].</w:t>
      </w:r>
    </w:p>
    <w:p w14:paraId="1DF4CC4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Powierzenie wykonania części zamówienia podwykonawcy nie zwalnia Wykonawcy z odpowiedzialności za należyte wykonanie Umowy.</w:t>
      </w:r>
    </w:p>
    <w:p w14:paraId="534CB6D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Zmiana podwykonawcy albo zakresu powierzonego mu świadczenia wymaga uprzedniego poinformowania Zamawiającego. Jeżeli zmiana dotyczy podmiotu, na którego zasoby Wykonawca powoływał się w toku postępowania, zastosowanie mają odpowiednie przepisy Pzp dotyczące zastąpienia takiego podmiotu.</w:t>
      </w:r>
    </w:p>
    <w:p w14:paraId="410E94FE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Jeżeli Umowa jest zawierana przez wykonawców wspólnie ubiegających się o udzielenie zamówienia, ponoszą oni solidarną odpowiedzialność za jej wykonanie.</w:t>
      </w:r>
    </w:p>
    <w:p w14:paraId="6776B408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10. Kary umowne i odszkodowanie</w:t>
      </w:r>
    </w:p>
    <w:p w14:paraId="4FE575F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Zamawiający może naliczyć Wykonawcy kary umowne w następujących przypadkach i wysokości:</w:t>
      </w:r>
    </w:p>
    <w:p w14:paraId="30EC580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lastRenderedPageBreak/>
        <w:t>1) za zwłokę w wykonaniu Przedmiotu Umowy - w wysokości 0,10% wynagrodzenia brutto, o którym mowa w § 6 ust. 1, za każdy rozpoczęty dzień zwłoki;</w:t>
      </w:r>
    </w:p>
    <w:p w14:paraId="75F90A2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2) za zwłokę w usunięciu wad lub braków stwierdzonych przy odbiorze - w wysokości 0,10% wynagrodzenia brutto, o którym mowa w § 6 ust. 1, za każdy rozpoczęty dzień zwłoki;</w:t>
      </w:r>
    </w:p>
    <w:p w14:paraId="6E08958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3) za zwłokę w dochowaniu czasu reakcji serwisu, o którym mowa w § 8 ust. 5 - w wysokości 0,02% wynagrodzenia brutto, o którym mowa w § 6 ust. 1, za każdy rozpoczęty dzień zwłoki;</w:t>
      </w:r>
    </w:p>
    <w:p w14:paraId="5A5D179C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4) za zwłokę w usunięciu wady lub awarii w okresie gwarancji lub rękojmi - w wysokości 0,05% wynagrodzenia brutto, o którym mowa w § 6 ust. 1, za każdy rozpoczęty dzień zwłoki;</w:t>
      </w:r>
    </w:p>
    <w:p w14:paraId="405FA51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5) z tytułu odstąpienia od Umowy przez Zamawiającego albo Wykonawcę z przyczyn leżących po stronie Wykonawcy - w wysokości 10% wynagrodzenia brutto, o którym mowa w § 6 ust. 1.</w:t>
      </w:r>
    </w:p>
    <w:p w14:paraId="304D795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Łączna maksymalna wysokość kar umownych, których mogą dochodzić Strony, wynosi 20% wynagrodzenia brutto, o którym mowa w § 6 ust. 1.</w:t>
      </w:r>
    </w:p>
    <w:p w14:paraId="2735B0F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Zastrzeżenie kar umownych nie wyłącza prawa Zamawiającego do dochodzenia odszkodowania uzupełniającego na zasadach ogólnych, jeżeli poniesiona szkoda przewyższa wysokość naliczonych kar umownych.</w:t>
      </w:r>
    </w:p>
    <w:p w14:paraId="51D3A955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Zamawiający może potrącić naliczone kary umowne z wynagrodzenia należnego Wykonawcy lub z zabezpieczenia należytego wykonania Umowy, z zachowaniem powszechnie obowiązujących przepisów.</w:t>
      </w:r>
    </w:p>
    <w:p w14:paraId="40141066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11. Odstąpienie od Umowy</w:t>
      </w:r>
    </w:p>
    <w:p w14:paraId="5CC5EFD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Poza przypadkami wynikającymi z przepisów prawa, w tym z Pzp oraz Kodeksu cywilnego, Zamawiający może odstąpić od Umowy w całości albo w części, jeżeli:</w:t>
      </w:r>
    </w:p>
    <w:p w14:paraId="308E322B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1) zwłoka w wykonaniu Przedmiotu Umowy przekroczy 14 dni;</w:t>
      </w:r>
    </w:p>
    <w:p w14:paraId="5A275E2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2) Wykonawca dostarczy Maszynę niezgodną z Umową, a nie wymieni jej albo nie doprowadzi do zgodności w terminie wyznaczonym przez Zamawiającego;</w:t>
      </w:r>
    </w:p>
    <w:p w14:paraId="335409C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3) Wykonawca oświadczy, że nie jest w stanie wykonać Umowy w terminie, albo okoliczności wskazują na to w sposób oczywisty;</w:t>
      </w:r>
    </w:p>
    <w:p w14:paraId="3A07408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4) nastąpi istotne naruszenie obowiązków Wykonawcy, w szczególności uporczywy brak współpracy przy odbiorze, brak zapewnienia ciągłości zabezpieczenia lub uporczywe niewykonywanie obowiązków gwarancyjnych lub serwisowych.</w:t>
      </w:r>
    </w:p>
    <w:p w14:paraId="434347D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Oświadczenie o odstąpieniu wymaga formy pisemnej i powinno zawierać uzasadnienie. Zamawiający może złożyć oświadczenie o odstąpieniu w terminie 30 dni od dnia powzięcia wiadomości o okoliczności uzasadniającej odstąpienie.</w:t>
      </w:r>
    </w:p>
    <w:p w14:paraId="07280A4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W przypadkach odstąpienia Wykonawca może żądać wyłącznie wynagrodzenia należnego z tytułu tej części świadczenia, która została faktycznie wykonana i odebrana przez Zamawiającego.</w:t>
      </w:r>
    </w:p>
    <w:p w14:paraId="261F135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Postanowienia niniejszego paragrafu nie ograniczają uprawnień Zamawiającego do odstąpienia od Umowy na podstawie art. 456 Pzp lub przepisów Kodeksu cywilnego.</w:t>
      </w:r>
    </w:p>
    <w:p w14:paraId="1135F0BC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12. Zmiany Umowy</w:t>
      </w:r>
    </w:p>
    <w:p w14:paraId="5D61270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Zmiana Umowy wymaga formy pisemnej pod rygorem nieważności, z zastrzeżeniem zmian danych kontaktowych, osób wyznaczonych do realizacji Umowy, danych serwisowych oraz numerów rachunków bankowych, które wymagają jedynie zawiadomienia drugiej Strony.</w:t>
      </w:r>
    </w:p>
    <w:p w14:paraId="7322088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Na podstawie art. 455 ust. 1 pkt 1 Pzp Strony przewidują możliwość zmiany postanowień Umowy w następującym zakresie:</w:t>
      </w:r>
    </w:p>
    <w:p w14:paraId="7BAD577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1) zmiana terminu wykonania Umowy - w przypadku wystąpienia siły wyższej, działań lub zaniechań organów administracji publicznej, okoliczności leżących po stronie Zamawiającego albo innych obiektywnych przeszkód niezależnych od Wykonawcy, uniemożliwiających wykonanie Umowy w terminie;</w:t>
      </w:r>
    </w:p>
    <w:p w14:paraId="4400596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lastRenderedPageBreak/>
        <w:t>2) zmiana oferowanego modelu, typu, wersji lub elementu wyposażenia na rozwiązanie równoważne albo lepsze - w przypadku zakończenia produkcji, wycofania z rynku, braku dostępności albo zastąpienia danego rozwiązania nowszym, pod warunkiem zachowania co najmniej parametrów wymaganych w SWZ i OPZ oraz braku zwiększenia wynagrodzenia brutto;</w:t>
      </w:r>
    </w:p>
    <w:p w14:paraId="5C7285AE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3) zmiana sposobu wykonania świadczenia w zakresie organizacyjnym lub technicznym, jeżeli jest niezbędna do prawidłowego wykonania Umowy i nie prowadzi do zmiany jej ogólnego charakteru;</w:t>
      </w:r>
    </w:p>
    <w:p w14:paraId="307F4612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4) zmiana podwykonawców, osób realizujących Umowę, danych teleadresowych, danych serwisowych lub numerów rachunków bankowych;</w:t>
      </w:r>
    </w:p>
    <w:p w14:paraId="1DAFDC8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5) zmiana wynagrodzenia brutto wyłącznie w przypadku zmiany stawki podatku VAT albo innych danin publicznoprawnych bezpośrednio wpływających na cenę brutto świadczenia, przy zachowaniu niezmienności wynagrodzenia netto;</w:t>
      </w:r>
    </w:p>
    <w:p w14:paraId="7EAD2061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6) wydłużenie okresu gwarancji albo wprowadzenie innych zmian korzystnych dla Zamawiającego, jeżeli nie prowadzi to do zwiększenia wynagrodzenia i nie narusza zasad uczciwej konkurencji.</w:t>
      </w:r>
    </w:p>
    <w:p w14:paraId="52C01F8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Zmiana terminu wykonania może nastąpić wyłącznie o okres obiektywnie niezbędny do usunięcia skutków okoliczności uzasadniających zmianę.</w:t>
      </w:r>
    </w:p>
    <w:p w14:paraId="2F8736D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Poza przypadkami wskazanymi w ust. 2 dopuszczalne są również zmiany nieistotne oraz zmiany dozwolone bezpośrednio na podstawie art. 455 Pzp.</w:t>
      </w:r>
    </w:p>
    <w:p w14:paraId="7150C9E6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13. Osoby upoważnione do realizacji Umowy</w:t>
      </w:r>
    </w:p>
    <w:p w14:paraId="435E61EF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Osobą upoważnioną do bieżących kontaktów ze strony Zamawiającego jest: [●], tel. [●], e-mail: [●].</w:t>
      </w:r>
    </w:p>
    <w:p w14:paraId="16DFDE8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Osobą upoważnioną do bieżących kontaktów ze strony Wykonawcy jest: [●], tel. [●], e-mail: [●].</w:t>
      </w:r>
    </w:p>
    <w:p w14:paraId="25688636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Jednostką lub osobą właściwą do zgłoszeń serwisowych po stronie Wykonawcy jest: [●], tel. [●], e-mail: [●].</w:t>
      </w:r>
    </w:p>
    <w:p w14:paraId="35F17CB1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Zmiana osób lub danych kontaktowych, o których mowa w ust. 1-3, nie stanowi zmiany Umowy i wymaga jedynie zawiadomienia drugiej Strony.</w:t>
      </w:r>
    </w:p>
    <w:p w14:paraId="0C495930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14. Finansowanie przedsięwzięcia i obowiązki informacyjne</w:t>
      </w:r>
    </w:p>
    <w:p w14:paraId="74EF337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Zamówienie jest związane z realizacją przedsięwzięcia finansowanego w ramach Krajowego Planu Odbudowy i Zwiększania Odporności, dotyczącego unowocześnienia bazy dydaktycznej na potrzeby edukacji w zakresie rolnictwa 4.0.</w:t>
      </w:r>
    </w:p>
    <w:p w14:paraId="179662CE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Na żądanie Zamawiającego Wykonawca niezwłocznie przekaże informacje, wyjaśnienia i dokumenty związane z realizacją Umowy, niezbędne do jej rozliczenia, kontroli, audytu lub sprawozdawczości.</w:t>
      </w:r>
    </w:p>
    <w:p w14:paraId="7F59350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Obowiązek, o którym mowa w ust. 2, obejmuje wyłącznie informacje pozostające w związku z realizacją Umowy i wymagane przez przepisy prawa, dokumentację postępowania albo zasady finansowania przedsięwzięcia.</w:t>
      </w:r>
    </w:p>
    <w:p w14:paraId="1C533BBC" w14:textId="77777777" w:rsidR="00651FDA" w:rsidRPr="002828CA" w:rsidRDefault="00000000">
      <w:pPr>
        <w:spacing w:before="160" w:after="120"/>
        <w:rPr>
          <w:lang w:val="pl-PL"/>
        </w:rPr>
      </w:pPr>
      <w:r w:rsidRPr="002828CA">
        <w:rPr>
          <w:b/>
          <w:sz w:val="24"/>
          <w:lang w:val="pl-PL"/>
        </w:rPr>
        <w:t>§ 15. Postanowienia końcowe</w:t>
      </w:r>
    </w:p>
    <w:p w14:paraId="4027632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1. W sprawach nieuregulowanych Umową zastosowanie mają przepisy Pzp, Kodeksu cywilnego oraz inne powszechnie obowiązujące przepisy prawa.</w:t>
      </w:r>
    </w:p>
    <w:p w14:paraId="4213B06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2. Przeniesienie przez Wykonawcę wierzytelności wynikających z Umowy na osobę trzecią wymaga uprzedniej pisemnej zgody Zamawiającego.</w:t>
      </w:r>
    </w:p>
    <w:p w14:paraId="08641699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3. Spory wynikłe na tle wykonania Umowy Strony będą w pierwszej kolejności starały się rozwiązać polubownie, a w razie braku porozumienia będą poddane rozstrzygnięciu przez sąd właściwy miejscowo dla siedziby Zamawiającego.</w:t>
      </w:r>
    </w:p>
    <w:p w14:paraId="02C3ACA0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4. Integralną część Umowy stanowią:</w:t>
      </w:r>
    </w:p>
    <w:p w14:paraId="27C21CB7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1) Załącznik nr 1 - Zestawienie rzeczowo-cenowe i parametry oferowane dla Części II;</w:t>
      </w:r>
    </w:p>
    <w:p w14:paraId="5CD460DD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2) Załącznik nr 2 - Wzór protokołu odbioru dla Części II;</w:t>
      </w:r>
    </w:p>
    <w:p w14:paraId="5A94DA9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3) Załącznik nr 3 - SWZ wraz z OPZ, w zakresie dotyczącym Części II;</w:t>
      </w:r>
    </w:p>
    <w:p w14:paraId="1B92F108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lastRenderedPageBreak/>
        <w:t>4) Załącznik nr 4 - Oferta Wykonawcy złożona dla Części II wraz z załącznikami.</w:t>
      </w:r>
    </w:p>
    <w:p w14:paraId="6F358463" w14:textId="77777777" w:rsidR="00651FDA" w:rsidRPr="002828CA" w:rsidRDefault="00000000">
      <w:pPr>
        <w:spacing w:after="40"/>
        <w:jc w:val="both"/>
        <w:rPr>
          <w:lang w:val="pl-PL"/>
        </w:rPr>
      </w:pPr>
      <w:r w:rsidRPr="002828CA">
        <w:rPr>
          <w:lang w:val="pl-PL"/>
        </w:rPr>
        <w:t>5. Umowę sporządzono w dwóch jednobrzmiących egzemplarzach, po jednym dla każdej ze Stron.</w:t>
      </w:r>
    </w:p>
    <w:p w14:paraId="7324CAEA" w14:textId="77777777" w:rsidR="00651FDA" w:rsidRPr="002828CA" w:rsidRDefault="00651FDA">
      <w:pPr>
        <w:spacing w:after="0"/>
        <w:rPr>
          <w:lang w:val="pl-PL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651FDA" w14:paraId="088C323C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896413" w14:textId="77777777" w:rsidR="00651FDA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D10A7C" w14:textId="77777777" w:rsidR="00651FDA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651FDA" w14:paraId="38DB5244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6FCC97" w14:textId="77777777" w:rsidR="00651FDA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087773" w14:textId="77777777" w:rsidR="00651FDA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50EFCC39" w14:textId="77777777" w:rsidR="00651FDA" w:rsidRDefault="00000000">
      <w:r>
        <w:br w:type="page"/>
      </w:r>
    </w:p>
    <w:p w14:paraId="1A7A9887" w14:textId="77777777" w:rsidR="00651FDA" w:rsidRDefault="00000000">
      <w:pPr>
        <w:spacing w:after="40"/>
      </w:pPr>
      <w:r>
        <w:rPr>
          <w:b/>
        </w:rPr>
        <w:lastRenderedPageBreak/>
        <w:t>Załącznik nr 1 do Umowy</w:t>
      </w:r>
    </w:p>
    <w:p w14:paraId="6C3A2325" w14:textId="77777777" w:rsidR="00651FDA" w:rsidRPr="002828CA" w:rsidRDefault="00000000">
      <w:pPr>
        <w:spacing w:before="40" w:after="120"/>
        <w:jc w:val="center"/>
        <w:rPr>
          <w:lang w:val="pl-PL"/>
        </w:rPr>
      </w:pPr>
      <w:r w:rsidRPr="002828CA">
        <w:rPr>
          <w:b/>
          <w:sz w:val="24"/>
          <w:lang w:val="pl-PL"/>
        </w:rPr>
        <w:t>ZESTAWIENIE RZECZOWO-CENOWE I PARAMETRY OFEROWANE - CZĘŚĆ II</w:t>
      </w:r>
    </w:p>
    <w:p w14:paraId="0D6333D0" w14:textId="77777777" w:rsidR="00651FDA" w:rsidRPr="002828CA" w:rsidRDefault="00000000">
      <w:pPr>
        <w:spacing w:after="160"/>
        <w:jc w:val="both"/>
        <w:rPr>
          <w:lang w:val="pl-PL"/>
        </w:rPr>
      </w:pPr>
      <w:r w:rsidRPr="002828CA">
        <w:rPr>
          <w:sz w:val="20"/>
          <w:lang w:val="pl-PL"/>
        </w:rPr>
        <w:t>Załącznik należy uzupełnić danymi z oferty wybranego Wykonawcy. Szczegółowe parametry techniczne, pełne wyposażenie oraz wszystkie wymagane funkcjonalności wynikają z SWZ, OPZ i Oferty.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948"/>
        <w:gridCol w:w="6123"/>
      </w:tblGrid>
      <w:tr w:rsidR="00651FDA" w14:paraId="306DD291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1C75F4C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Część postępowania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89FAAF2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Część II</w:t>
            </w:r>
          </w:p>
        </w:tc>
      </w:tr>
      <w:tr w:rsidR="00651FDA" w:rsidRPr="002B362C" w14:paraId="52BD3EAF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033D78D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Przedmiot Umowy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FE0EBA7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sz w:val="21"/>
                <w:lang w:val="pl-PL"/>
              </w:rPr>
              <w:t>1 fabrycznie nowy siewnik pneumatyczny 6-rzędowy nadciśnieniowy</w:t>
            </w:r>
          </w:p>
        </w:tc>
      </w:tr>
      <w:tr w:rsidR="00651FDA" w14:paraId="4E2B01EA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11A9FB5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Ilość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56DBE51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1 szt.</w:t>
            </w:r>
          </w:p>
        </w:tc>
      </w:tr>
      <w:tr w:rsidR="00651FDA" w14:paraId="1D3FC848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2F55BB3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Marka / typ / model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9CBDF3B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</w:t>
            </w:r>
          </w:p>
        </w:tc>
      </w:tr>
      <w:tr w:rsidR="00651FDA" w14:paraId="5818EAE3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2F330B9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Rok produkcji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6A0F662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 (nie wcześniejszy niż 2025)</w:t>
            </w:r>
          </w:p>
        </w:tc>
      </w:tr>
      <w:tr w:rsidR="00651FDA" w14:paraId="29537223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EF7E5C6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Cena netto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736B892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651FDA" w14:paraId="69BCF962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14E6BEE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Podatek VAT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88F3A51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651FDA" w14:paraId="04E175FF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1B8269B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Cena brutto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0ADC167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651FDA" w14:paraId="1B779579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878687D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Okres gwarancji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E4D6DBC" w14:textId="77777777" w:rsidR="00651FDA" w:rsidRDefault="00000000">
            <w:pPr>
              <w:spacing w:line="276" w:lineRule="auto"/>
            </w:pPr>
            <w:r>
              <w:rPr>
                <w:sz w:val="21"/>
              </w:rPr>
              <w:t>[●] miesięcy</w:t>
            </w:r>
          </w:p>
        </w:tc>
      </w:tr>
      <w:tr w:rsidR="00651FDA" w:rsidRPr="002B362C" w14:paraId="783B4520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5AE0412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b/>
                <w:sz w:val="21"/>
                <w:lang w:val="pl-PL"/>
              </w:rPr>
              <w:t>Kluczowe funkcjonalności i wyposażenie objęte ceną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FDEFA76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sz w:val="21"/>
                <w:lang w:val="pl-PL"/>
              </w:rPr>
              <w:t>funkcje i wyposażenie wynikające z SWZ, OPZ i oferty, w szczególności ISOBUS, rozwiązania umożliwiające precyzyjny siew punktowy, wymagane wyposażenie sekcji roboczych, hydrauliczny docisk, układ nawozowy oraz parametry pracy wymagane dla tej części</w:t>
            </w:r>
          </w:p>
        </w:tc>
      </w:tr>
      <w:tr w:rsidR="00651FDA" w:rsidRPr="002B362C" w14:paraId="178DEE7C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4D7C8AD" w14:textId="77777777" w:rsidR="00651FDA" w:rsidRDefault="00000000">
            <w:pPr>
              <w:spacing w:line="276" w:lineRule="auto"/>
            </w:pPr>
            <w:r>
              <w:rPr>
                <w:b/>
                <w:sz w:val="21"/>
              </w:rPr>
              <w:t>Uwagi identyfikacyjne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53A45A1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sz w:val="21"/>
                <w:lang w:val="pl-PL"/>
              </w:rPr>
              <w:t>Numer fabryczny: [●], inne dane identyfikacyjne: [●]</w:t>
            </w:r>
          </w:p>
        </w:tc>
      </w:tr>
    </w:tbl>
    <w:p w14:paraId="3B02B8FB" w14:textId="77777777" w:rsidR="00651FDA" w:rsidRPr="002828CA" w:rsidRDefault="00000000">
      <w:pPr>
        <w:rPr>
          <w:lang w:val="pl-PL"/>
        </w:rPr>
      </w:pPr>
      <w:r w:rsidRPr="002828CA">
        <w:rPr>
          <w:lang w:val="pl-PL"/>
        </w:rPr>
        <w:br w:type="page"/>
      </w:r>
    </w:p>
    <w:p w14:paraId="727F35EB" w14:textId="77777777" w:rsidR="00651FDA" w:rsidRPr="002828CA" w:rsidRDefault="00000000">
      <w:pPr>
        <w:spacing w:after="40"/>
        <w:rPr>
          <w:lang w:val="pl-PL"/>
        </w:rPr>
      </w:pPr>
      <w:r w:rsidRPr="002828CA">
        <w:rPr>
          <w:b/>
          <w:lang w:val="pl-PL"/>
        </w:rPr>
        <w:lastRenderedPageBreak/>
        <w:t>Załącznik nr 2 do Umowy</w:t>
      </w:r>
    </w:p>
    <w:p w14:paraId="1544762E" w14:textId="77777777" w:rsidR="00651FDA" w:rsidRPr="002828CA" w:rsidRDefault="00000000">
      <w:pPr>
        <w:spacing w:before="40" w:after="160"/>
        <w:jc w:val="center"/>
        <w:rPr>
          <w:lang w:val="pl-PL"/>
        </w:rPr>
      </w:pPr>
      <w:r w:rsidRPr="002828CA">
        <w:rPr>
          <w:b/>
          <w:sz w:val="24"/>
          <w:lang w:val="pl-PL"/>
        </w:rPr>
        <w:t>WZÓR PROTOKOŁU ODBIORU - CZĘŚĆ II</w:t>
      </w:r>
    </w:p>
    <w:p w14:paraId="7E767549" w14:textId="77777777" w:rsidR="00651FDA" w:rsidRPr="002828CA" w:rsidRDefault="00000000">
      <w:pPr>
        <w:spacing w:after="160"/>
        <w:jc w:val="center"/>
        <w:rPr>
          <w:lang w:val="pl-PL"/>
        </w:rPr>
      </w:pPr>
      <w:r w:rsidRPr="002828CA">
        <w:rPr>
          <w:sz w:val="20"/>
          <w:lang w:val="pl-PL"/>
        </w:rPr>
        <w:t>dotyczący realizacji Umowy nr [●] z dnia [●] dla Części II - siewnik pneumatyczny 6-rzędowy nadciśnieniowy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338"/>
        <w:gridCol w:w="2338"/>
        <w:gridCol w:w="2338"/>
        <w:gridCol w:w="2338"/>
      </w:tblGrid>
      <w:tr w:rsidR="00651FDA" w14:paraId="16401CF9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7E62AA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Data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9BD207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D507D8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Miejsce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9AD73C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ul. Ossolińskich 1, 17-123 Rudka</w:t>
            </w:r>
          </w:p>
        </w:tc>
      </w:tr>
      <w:tr w:rsidR="00651FDA" w14:paraId="043AF40D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A43FD2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Numer Umowy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311A15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C25359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Znak postępowania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044E42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ZP-1/3/2026</w:t>
            </w:r>
          </w:p>
        </w:tc>
      </w:tr>
      <w:tr w:rsidR="00651FDA" w14:paraId="4A49F929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B1416E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Przedstawiciel Zamawiającego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280754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AE10B6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Przedstawiciel Wykonawcy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C3DEDF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651FDA" w14:paraId="6ABD43D3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E8862B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Przedmiot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6FE527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sz w:val="20"/>
                <w:lang w:val="pl-PL"/>
              </w:rPr>
              <w:t>1 fabrycznie nowy siewnik pneumatyczny 6-rzędowy nadciśnieniowy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B6F896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Numer fabryczny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6B703B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</w:tbl>
    <w:p w14:paraId="79DFDEEC" w14:textId="77777777" w:rsidR="00651FDA" w:rsidRDefault="00651FDA">
      <w:pPr>
        <w:spacing w:after="0"/>
      </w:pP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651FDA" w14:paraId="25E942D5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780BCF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Marka / typ / model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69B248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651FDA" w14:paraId="2A6D4B5F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B5B495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Rok produkcji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DD6B61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651FDA" w14:paraId="6D774867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F1465E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Kompletność dokumentacji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25493B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  <w:tr w:rsidR="00651FDA" w14:paraId="2C0715CD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218DE2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Przeprowadzenie szkolenia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4CD152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  <w:tr w:rsidR="00651FDA" w:rsidRPr="002B362C" w14:paraId="5B92F4BC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DC193D" w14:textId="77777777" w:rsidR="00651FDA" w:rsidRDefault="00000000">
            <w:pPr>
              <w:spacing w:line="276" w:lineRule="auto"/>
            </w:pPr>
            <w:r>
              <w:rPr>
                <w:b/>
                <w:sz w:val="20"/>
              </w:rPr>
              <w:t>Wynik odbioru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C102BD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sz w:val="20"/>
                <w:lang w:val="pl-PL"/>
              </w:rPr>
              <w:t>[ ] bez zastrzeżeń    [ ] z zastrzeżeniami    [ ] odmowa odbioru</w:t>
            </w:r>
          </w:p>
        </w:tc>
      </w:tr>
      <w:tr w:rsidR="00651FDA" w14:paraId="524342A0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C3B59A" w14:textId="77777777" w:rsidR="00651FDA" w:rsidRPr="002828CA" w:rsidRDefault="00000000">
            <w:pPr>
              <w:spacing w:line="276" w:lineRule="auto"/>
              <w:rPr>
                <w:lang w:val="pl-PL"/>
              </w:rPr>
            </w:pPr>
            <w:r w:rsidRPr="002828CA">
              <w:rPr>
                <w:b/>
                <w:sz w:val="20"/>
                <w:lang w:val="pl-PL"/>
              </w:rPr>
              <w:t>Czy Zamawiający uznaje Umowę za należycie wykonaną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1A9E9B" w14:textId="77777777" w:rsidR="00651FDA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</w:tbl>
    <w:p w14:paraId="795FD54E" w14:textId="77777777" w:rsidR="00651FDA" w:rsidRDefault="00651FDA">
      <w:pPr>
        <w:spacing w:after="0"/>
      </w:pPr>
    </w:p>
    <w:p w14:paraId="6C8718BB" w14:textId="77777777" w:rsidR="00651FDA" w:rsidRPr="002828CA" w:rsidRDefault="00000000">
      <w:pPr>
        <w:spacing w:after="80"/>
        <w:rPr>
          <w:lang w:val="pl-PL"/>
        </w:rPr>
      </w:pPr>
      <w:r w:rsidRPr="002828CA">
        <w:rPr>
          <w:b/>
          <w:sz w:val="21"/>
          <w:lang w:val="pl-PL"/>
        </w:rPr>
        <w:t>Zastrzeżenia, wady lub braki stwierdzone przy odbiorze: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9354"/>
      </w:tblGrid>
      <w:tr w:rsidR="00651FDA" w:rsidRPr="002B362C" w14:paraId="6634C9AC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CCA078" w14:textId="77777777" w:rsidR="00651FDA" w:rsidRPr="002828CA" w:rsidRDefault="00651FDA">
            <w:pPr>
              <w:spacing w:line="276" w:lineRule="auto"/>
              <w:rPr>
                <w:lang w:val="pl-PL"/>
              </w:rPr>
            </w:pPr>
          </w:p>
        </w:tc>
      </w:tr>
      <w:tr w:rsidR="00651FDA" w:rsidRPr="002B362C" w14:paraId="66CBA3E0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229C087" w14:textId="77777777" w:rsidR="00651FDA" w:rsidRPr="002828CA" w:rsidRDefault="00651FDA">
            <w:pPr>
              <w:spacing w:line="276" w:lineRule="auto"/>
              <w:rPr>
                <w:lang w:val="pl-PL"/>
              </w:rPr>
            </w:pPr>
          </w:p>
        </w:tc>
      </w:tr>
      <w:tr w:rsidR="00651FDA" w:rsidRPr="002B362C" w14:paraId="0EC507D4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5AC85B" w14:textId="77777777" w:rsidR="00651FDA" w:rsidRPr="002828CA" w:rsidRDefault="00651FDA">
            <w:pPr>
              <w:spacing w:line="276" w:lineRule="auto"/>
              <w:rPr>
                <w:lang w:val="pl-PL"/>
              </w:rPr>
            </w:pPr>
          </w:p>
        </w:tc>
      </w:tr>
      <w:tr w:rsidR="00651FDA" w:rsidRPr="002B362C" w14:paraId="5DBDD5E2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CA0F68" w14:textId="77777777" w:rsidR="00651FDA" w:rsidRPr="002828CA" w:rsidRDefault="00651FDA">
            <w:pPr>
              <w:spacing w:line="276" w:lineRule="auto"/>
              <w:rPr>
                <w:lang w:val="pl-PL"/>
              </w:rPr>
            </w:pPr>
          </w:p>
        </w:tc>
      </w:tr>
    </w:tbl>
    <w:p w14:paraId="56C3156B" w14:textId="77777777" w:rsidR="00651FDA" w:rsidRPr="002828CA" w:rsidRDefault="00651FDA">
      <w:pPr>
        <w:spacing w:after="0"/>
        <w:rPr>
          <w:lang w:val="pl-PL"/>
        </w:rPr>
      </w:pPr>
    </w:p>
    <w:p w14:paraId="15198D4E" w14:textId="77777777" w:rsidR="00651FDA" w:rsidRPr="002828CA" w:rsidRDefault="00000000">
      <w:pPr>
        <w:spacing w:after="40"/>
        <w:rPr>
          <w:lang w:val="pl-PL"/>
        </w:rPr>
      </w:pPr>
      <w:r w:rsidRPr="002828CA">
        <w:rPr>
          <w:sz w:val="21"/>
          <w:lang w:val="pl-PL"/>
        </w:rPr>
        <w:t>Termin usunięcia zastrzeżeń / braków (jeżeli dotyczy): [●]</w:t>
      </w:r>
    </w:p>
    <w:p w14:paraId="104E9E3D" w14:textId="77777777" w:rsidR="00651FDA" w:rsidRDefault="00000000">
      <w:pPr>
        <w:spacing w:after="160"/>
      </w:pPr>
      <w:r>
        <w:rPr>
          <w:sz w:val="21"/>
        </w:rPr>
        <w:t>Dodatkowe uwagi: [●]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651FDA" w14:paraId="5052BF84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946C7" w14:textId="77777777" w:rsidR="00651FDA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D181B" w14:textId="77777777" w:rsidR="00651FDA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651FDA" w14:paraId="6BCA0562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A0099" w14:textId="77777777" w:rsidR="00651FDA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45B8A8" w14:textId="77777777" w:rsidR="00651FDA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403D6049" w14:textId="77777777" w:rsidR="00FE06CF" w:rsidRDefault="00FE06CF"/>
    <w:sectPr w:rsidR="00FE06CF" w:rsidSect="00034616">
      <w:headerReference w:type="default" r:id="rId8"/>
      <w:footerReference w:type="default" r:id="rId9"/>
      <w:pgSz w:w="11906" w:h="16838"/>
      <w:pgMar w:top="1134" w:right="1191" w:bottom="1020" w:left="136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3EBFE" w14:textId="77777777" w:rsidR="007B375C" w:rsidRDefault="007B375C">
      <w:pPr>
        <w:spacing w:after="0" w:line="240" w:lineRule="auto"/>
      </w:pPr>
      <w:r>
        <w:separator/>
      </w:r>
    </w:p>
  </w:endnote>
  <w:endnote w:type="continuationSeparator" w:id="0">
    <w:p w14:paraId="44C29864" w14:textId="77777777" w:rsidR="007B375C" w:rsidRDefault="007B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738F" w14:textId="77777777" w:rsidR="00651FDA" w:rsidRPr="002828CA" w:rsidRDefault="00000000">
    <w:pPr>
      <w:pStyle w:val="Stopka"/>
      <w:jc w:val="center"/>
      <w:rPr>
        <w:lang w:val="pl-PL"/>
      </w:rPr>
    </w:pPr>
    <w:r w:rsidRPr="002828CA">
      <w:rPr>
        <w:sz w:val="16"/>
        <w:lang w:val="pl-PL"/>
      </w:rPr>
      <w:t>ZSCKR w Rudce - projekt umowy - Część II - Siewnik pneumatyczny 6-rzędowy nadciśnieniowy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B190" w14:textId="77777777" w:rsidR="007B375C" w:rsidRDefault="007B375C">
      <w:pPr>
        <w:spacing w:after="0" w:line="240" w:lineRule="auto"/>
      </w:pPr>
      <w:r>
        <w:separator/>
      </w:r>
    </w:p>
  </w:footnote>
  <w:footnote w:type="continuationSeparator" w:id="0">
    <w:p w14:paraId="567A07F9" w14:textId="77777777" w:rsidR="007B375C" w:rsidRDefault="007B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F9138" w14:textId="0FEA2FCB" w:rsidR="00651FDA" w:rsidRPr="002828CA" w:rsidRDefault="002828CA">
    <w:pPr>
      <w:pStyle w:val="Nagwek"/>
      <w:jc w:val="right"/>
      <w:rPr>
        <w:b/>
        <w:bCs/>
        <w:lang w:val="pl-PL"/>
      </w:rPr>
    </w:pPr>
    <w:r w:rsidRPr="002828CA">
      <w:rPr>
        <w:b/>
        <w:bCs/>
        <w:sz w:val="16"/>
        <w:lang w:val="pl-PL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652441">
    <w:abstractNumId w:val="8"/>
  </w:num>
  <w:num w:numId="2" w16cid:durableId="1035353460">
    <w:abstractNumId w:val="6"/>
  </w:num>
  <w:num w:numId="3" w16cid:durableId="1307777571">
    <w:abstractNumId w:val="5"/>
  </w:num>
  <w:num w:numId="4" w16cid:durableId="1672180729">
    <w:abstractNumId w:val="4"/>
  </w:num>
  <w:num w:numId="5" w16cid:durableId="684328573">
    <w:abstractNumId w:val="7"/>
  </w:num>
  <w:num w:numId="6" w16cid:durableId="1165362817">
    <w:abstractNumId w:val="3"/>
  </w:num>
  <w:num w:numId="7" w16cid:durableId="1643805862">
    <w:abstractNumId w:val="2"/>
  </w:num>
  <w:num w:numId="8" w16cid:durableId="1114668782">
    <w:abstractNumId w:val="1"/>
  </w:num>
  <w:num w:numId="9" w16cid:durableId="1784417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28CA"/>
    <w:rsid w:val="0029639D"/>
    <w:rsid w:val="002B362C"/>
    <w:rsid w:val="00326F90"/>
    <w:rsid w:val="00651FDA"/>
    <w:rsid w:val="007B375C"/>
    <w:rsid w:val="008556B6"/>
    <w:rsid w:val="009951B9"/>
    <w:rsid w:val="00AA1D8D"/>
    <w:rsid w:val="00B47730"/>
    <w:rsid w:val="00B91EED"/>
    <w:rsid w:val="00CB0664"/>
    <w:rsid w:val="00D31C16"/>
    <w:rsid w:val="00FB2626"/>
    <w:rsid w:val="00FC693F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7562F"/>
  <w14:defaultImageDpi w14:val="300"/>
  <w15:docId w15:val="{89D23C9E-4FA1-4B17-A6F1-8512EEC1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3113</Words>
  <Characters>18682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7</cp:revision>
  <dcterms:created xsi:type="dcterms:W3CDTF">2013-12-23T23:15:00Z</dcterms:created>
  <dcterms:modified xsi:type="dcterms:W3CDTF">2026-04-20T07:15:00Z</dcterms:modified>
  <cp:category/>
</cp:coreProperties>
</file>